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2821016" name="019f5a42-fc4d-745b-be7d-4b15f22b7b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346385" name="019f5a42-fc4d-745b-be7d-4b15f22b7bb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DG-UG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8354650" name="019f5a4a-7d90-7fc6-bbc0-e19f84cbb2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582270" name="019f5a4a-7d90-7fc6-bbc0-e19f84cbb28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885841" name="019f5a58-0ddb-7c32-bb20-0f73e7f220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898335" name="019f5a58-0ddb-7c32-bb20-0f73e7f2209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3236674" name="019f5a62-af86-7df3-ba00-d4c93b751c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173834" name="019f5a62-af86-7df3-ba00-d4c93b751c1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3573116" name="019f5a70-ed05-7cb5-afab-0c8bb97a28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896136" name="019f5a70-ed05-7cb5-afab-0c8bb97a283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/ 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3577664" name="019f5a83-4c7b-7ff7-b38b-e2fa15a644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571283" name="019f5a83-4c7b-7ff7-b38b-e2fa15a6442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5456729" name="019f5a86-924e-72a7-a673-ab0529da06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659953" name="019f5a86-924e-72a7-a673-ab0529da061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9404640" name="019f5a45-cd93-74ab-b596-726fd9959b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965332" name="019f5a45-cd93-74ab-b596-726fd9959b6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DG-UG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4851408" name="019f5a4b-1d31-7dcb-a720-90549f09e7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299618" name="019f5a4b-1d31-7dcb-a720-90549f09e72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1140915" name="019f5a58-9c56-7da8-8e3e-a0c7d74552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325260" name="019f5a58-9c56-7da8-8e3e-a0c7d745524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6934538" name="019f5a63-878f-7dad-be83-d36c66d59c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531985" name="019f5a63-878f-7dad-be83-d36c66d59c1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1847090" name="019f5a71-ca8d-78cd-9552-7c609901d7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128414" name="019f5a71-ca8d-78cd-9552-7c609901d71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/ 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8121133" name="019f5a84-68ee-7f1b-9eff-af259142c6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239449" name="019f5a84-68ee-7f1b-9eff-af259142c64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Reduit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4507340" name="019f5a77-4cb3-749f-88a5-6302e0502f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437336" name="019f5a77-4cb3-749f-88a5-6302e0502f2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1101938" name="019f5a75-9992-741d-8eba-a4dd3d1228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213898" name="019f5a75-9992-741d-8eba-a4dd3d12285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9906831" name="019f5a3a-6587-7414-abb9-2ecdca2098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2610384" name="019f5a3a-6587-7414-abb9-2ecdca20986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7825124" name="019f5a3d-366d-768b-97a5-f76a29117f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94393" name="019f5a3d-366d-768b-97a5-f76a29117f0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0012143" name="019f5a41-b53c-79d6-b881-471de12c0e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576106" name="019f5a41-b53c-79d6-b881-471de12c0ec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3817142" name="019f5a57-62ac-7642-9996-80e169bcfc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4152" name="019f5a57-62ac-7642-9996-80e169bcfc7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1643189" name="019f5a5e-2c5a-7a91-9c08-e880e89442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592887" name="019f5a5e-2c5a-7a91-9c08-e880e89442d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9025601" name="019f5a6d-585d-710c-a522-f753dd081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226497" name="019f5a6d-585d-710c-a522-f753dd08138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3409926" name="019f5a6f-8669-78b1-b858-8f166fb517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696760" name="019f5a6f-8669-78b1-b858-8f166fb5176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DG-OG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6268954" name="019f5a50-eb9f-7203-9c0c-66c707b585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688011" name="019f5a50-eb9f-7203-9c0c-66c707b5853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3803918" name="019f5a5e-bb4a-7bb5-b3f9-6aaab3092f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165952" name="019f5a5e-bb4a-7bb5-b3f9-6aaab3092fd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Reduit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5596749" name="019f5a78-f15f-70a9-b029-c314f16bfd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952223" name="019f5a78-f15f-70a9-b029-c314f16bfd6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4068938" name="019f5a7b-d8ae-7a58-9e56-ec1aebe596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012023" name="019f5a7b-d8ae-7a58-9e56-ec1aebe5961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7447352" name="019f5a80-2c6c-724a-ab21-119e5f30a7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125189" name="019f5a80-2c6c-724a-ab21-119e5f30a7f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Industriestrasse 38, 9463 Oberriet</w:t>
          </w:r>
        </w:p>
        <w:p>
          <w:pPr>
            <w:spacing w:before="0" w:after="0"/>
          </w:pPr>
          <w:r>
            <w:t>1066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